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oter+xml" PartName="/word/footer.xml"/>
  <Override ContentType="application/vnd.openxmlformats-officedocument.wordprocessingml.header+xml" PartName="/word/header.xml"/>
  <Override ContentType="application/vnd.openxmlformats-officedocument.wordprocessingml.settings+xml" PartName="/word/settings.xml"/>
  <Override ContentType="application/vnd.openxmlformats-officedocument.wordprocessingml.styles+xml" PartName="/word/styles.xml"/>
</Types>
</file>

<file path=_rels/.rels><?xml version="1.0" encoding="UTF-8" standalone="yes"?>
<Relationships xmlns="http://schemas.openxmlformats.org/package/2006/relationships">
    <Relationship Target="word/document.xml" Type="http://schemas.openxmlformats.org/officeDocument/2006/relationships/officeDocument" Id="rId1"/>
    <Relationship Target="docProps/core.xml" Type="http://schemas.openxmlformats.org/package/2006/relationships/metadata/core-properties" Id="rId2"/>
    <Relationship Target="docProps/app.xml" Type="http://schemas.openxmlformats.org/officeDocument/2006/relationships/extended-properties" Id="rId3"/>
</Relationships>

</file>

<file path=word/document.xml><?xml version="1.0" encoding="utf-8"?>
<w:document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body>
    <!-- Created by docx4j 11.4.8 (Apache licensed) using REFERENCE JAXB in Microsoft Java 11.0.26 on Windows Server 2022 -->
    <w:tbl>
      <w:tblPr>
        <w:jc w:val="center"/>
        <w:tblBorders>
          <w:top w:val="single" w:color="000000" w:sz="4"/>
          <w:left w:val="single" w:color="000000" w:sz="4"/>
          <w:bottom w:val="single" w:color="000000" w:sz="4"/>
          <w:right w:val="single" w:color="000000" w:sz="4"/>
          <w:insideH w:val="single" w:color="000000" w:sz="4"/>
          <w:insideV w:val="single" w:color="000000" w:sz="4"/>
        </w:tblBorders>
        <w:tblLayout w:type="fixed"/>
      </w:tblPr>
      <w:tblGrid>
        <w:gridCol w:w="1200"/>
        <w:gridCol w:w="1400"/>
        <w:gridCol w:w="1400"/>
        <w:gridCol w:w="1600"/>
        <w:gridCol w:w="1900"/>
        <w:gridCol w:w="800"/>
        <w:gridCol w:w="1300"/>
        <w:gridCol w:w="1200"/>
        <w:gridCol w:w="1500"/>
        <w:gridCol w:w="1700"/>
      </w:tblGrid>
      <w:tr>
        <w:trPr>
          <w:tblHeader/>
        </w:trPr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Verdacht-Bauteil Nr.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Gebäude/ Ebene/Raum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Einbauort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Material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Bild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Farbe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Bemerkung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Schadstoff-verdacht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Proben-bezeichnung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Ergebnis</w:t>
            </w:r>
          </w:p>
        </w:tc>
      </w:tr>
      <w:tr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VB-4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</w:t>
            </w:r>
          </w:p>
        </w:tc>
        <w:tc>
          <w:p>
            <w:pPr>
              <w:spacing w:before="0" w:after="0" w:line="240" w:lineRule="auto"/>
            </w:pPr>
            <w:r>
              <w:t>Keller</w:t>
            </w:r>
          </w:p>
          <w:p>
            <w:pPr>
              <w:spacing w:before="0" w:after="0" w:line="240" w:lineRule="auto"/>
            </w:pPr>
            <w:r>
              <w:t>UG</w:t>
            </w:r>
          </w:p>
        </w:tc>
        <w:tc>
          <w:p>
            <w:pPr>
              <w:spacing w:before="0" w:after="0" w:line="240" w:lineRule="auto"/>
            </w:pPr>
            <w:r>
              <w:t>Leuchten</w:t>
            </w:r>
          </w:p>
        </w:tc>
        <w:tc>
          <w:p>
            <w:pPr>
              <w:spacing w:before="0" w:after="0" w:line="240" w:lineRule="auto"/>
            </w:pPr>
            <w:r>
              <w:t>LAP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1315060415" name="9ff89780-92cf-11f0-98cf-69a64edf9c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2150965" name="9ff89780-92cf-11f0-98cf-69a64edf9c8e.jpg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</w:t>
            </w:r>
          </w:p>
        </w:tc>
        <w:tc>
          <w:p>
            <w:pPr>
              <w:spacing w:before="0" w:after="0" w:line="240" w:lineRule="auto"/>
            </w:pPr>
            <w:r>
              <w:t>Keller</w:t>
            </w:r>
          </w:p>
          <w:p>
            <w:pPr>
              <w:spacing w:before="0" w:after="0" w:line="240" w:lineRule="auto"/>
            </w:pPr>
            <w:r>
              <w:t>UG</w:t>
            </w:r>
          </w:p>
        </w:tc>
        <w:tc>
          <w:p>
            <w:pPr>
              <w:spacing w:before="0" w:after="0" w:line="240" w:lineRule="auto"/>
            </w:pPr>
            <w:r>
              <w:t>Wasserleitungen </w:t>
            </w:r>
          </w:p>
        </w:tc>
        <w:tc>
          <w:p>
            <w:pPr>
              <w:spacing w:before="0" w:after="0" w:line="240" w:lineRule="auto"/>
            </w:pPr>
            <w:r>
              <w:t>Rohrisolation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1575269512" name="c817bd90-92cf-11f0-98cf-69a64edf9c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51774798" name="c817bd90-92cf-11f0-98cf-69a64edf9c8e.jpg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FCKW</w:t>
            </w:r>
          </w:p>
        </w:tc>
        <w:tc>
          <w:p>
            <w:pPr>
              <w:spacing w:before="0" w:after="0" w:line="240" w:lineRule="auto"/>
            </w:pPr>
            <w:r>
              <w:t>VB-2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</w:t>
            </w:r>
          </w:p>
        </w:tc>
        <w:tc>
          <w:p>
            <w:pPr>
              <w:spacing w:before="0" w:after="0" w:line="240" w:lineRule="auto"/>
            </w:pPr>
            <w:r>
              <w:t>Küche</w:t>
            </w:r>
          </w:p>
          <w:p>
            <w:pPr>
              <w:spacing w:before="0" w:after="0" w:line="240" w:lineRule="auto"/>
            </w:pPr>
            <w:r>
              <w:t>EG</w:t>
            </w:r>
          </w:p>
        </w:tc>
        <w:tc>
          <w:p>
            <w:pPr>
              <w:spacing w:before="0" w:after="0" w:line="240" w:lineRule="auto"/>
            </w:pPr>
            <w:r>
              <w:t>Herd und Dampfabzug</w:t>
            </w:r>
          </w:p>
        </w:tc>
        <w:tc>
          <w:p>
            <w:pPr>
              <w:spacing w:before="0" w:after="0" w:line="240" w:lineRule="auto"/>
            </w:pPr>
            <w:r>
              <w:t>Brandschutz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1562590272" name="38c8ec30-92d0-11f0-98cf-69a64edf9c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97041911" name="38c8ec30-92d0-11f0-98cf-69a64edf9c8e.jpg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VM-4</w:t>
            </w:r>
          </w:p>
        </w:tc>
        <w:tc>
          <w:p>
            <w:pPr>
              <w:spacing w:before="0" w:after="0" w:line="240" w:lineRule="auto"/>
            </w:pPr>
            <w:r>
              <w:t>Küche</w:t>
            </w:r>
          </w:p>
          <w:p>
            <w:pPr>
              <w:spacing w:before="0" w:after="0" w:line="240" w:lineRule="auto"/>
            </w:pPr>
            <w:r>
              <w:t>EG</w:t>
            </w:r>
          </w:p>
        </w:tc>
        <w:tc>
          <w:p>
            <w:pPr>
              <w:spacing w:before="0" w:after="0" w:line="240" w:lineRule="auto"/>
            </w:pPr>
            <w:r>
              <w:t>Wand</w:t>
            </w:r>
          </w:p>
        </w:tc>
        <w:tc>
          <w:p>
            <w:pPr>
              <w:spacing w:before="0" w:after="0" w:line="240" w:lineRule="auto"/>
            </w:pPr>
            <w:r>
              <w:t>Fliesenkleber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22877089" name="c8389690-92d0-11f0-98cf-69a64edf9c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3321223" name="c8389690-92d0-11f0-98cf-69a64edf9c8e.jpg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VM-5</w:t>
            </w:r>
          </w:p>
        </w:tc>
        <w:tc>
          <w:p>
            <w:pPr>
              <w:spacing w:before="0" w:after="0" w:line="240" w:lineRule="auto"/>
            </w:pPr>
            <w:r>
              <w:t>Küche</w:t>
            </w:r>
          </w:p>
          <w:p>
            <w:pPr>
              <w:spacing w:before="0" w:after="0" w:line="240" w:lineRule="auto"/>
            </w:pPr>
            <w:r>
              <w:t>EG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Verputz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679391981" name="7004d370-92d1-11f0-98cf-69a64edf9c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68231190" name="7004d370-92d1-11f0-98cf-69a64edf9c8e.jpg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VM-5</w:t>
            </w:r>
          </w:p>
        </w:tc>
        <w:tc>
          <w:p>
            <w:pPr>
              <w:spacing w:before="0" w:after="0" w:line="240" w:lineRule="auto"/>
            </w:pPr>
            <w:r>
              <w:t>Bad</w:t>
            </w:r>
          </w:p>
          <w:p>
            <w:pPr>
              <w:spacing w:before="0" w:after="0" w:line="240" w:lineRule="auto"/>
            </w:pPr>
            <w:r>
              <w:t>1.OG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Verputz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445639702" name="41c8df40-92d8-11f0-98cf-69a64edf9c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97516623" name="41c8df40-92d8-11f0-98cf-69a64edf9c8e.jpg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VM-5</w:t>
            </w:r>
          </w:p>
        </w:tc>
        <w:tc>
          <w:p>
            <w:pPr>
              <w:spacing w:before="0" w:after="0" w:line="240" w:lineRule="auto"/>
            </w:pPr>
            <w:r>
              <w:t>Waschküche </w:t>
            </w:r>
          </w:p>
          <w:p>
            <w:pPr>
              <w:spacing w:before="0" w:after="0" w:line="240" w:lineRule="auto"/>
            </w:pPr>
            <w:r>
              <w:t>1.OG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Verputz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1371408546" name="76d7c9d0-92d8-11f0-98cf-69a64edf9c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66504782" name="76d7c9d0-92d8-11f0-98cf-69a64edf9c8e.jpg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VM-6</w:t>
            </w:r>
          </w:p>
        </w:tc>
        <w:tc>
          <w:p>
            <w:pPr>
              <w:spacing w:before="0" w:after="0" w:line="240" w:lineRule="auto"/>
            </w:pPr>
            <w:r>
              <w:t>Küche</w:t>
            </w:r>
          </w:p>
          <w:p>
            <w:pPr>
              <w:spacing w:before="0" w:after="0" w:line="240" w:lineRule="auto"/>
            </w:pPr>
            <w:r>
              <w:t>EG</w:t>
            </w:r>
          </w:p>
        </w:tc>
        <w:tc>
          <w:p>
            <w:pPr>
              <w:spacing w:before="0" w:after="0" w:line="240" w:lineRule="auto"/>
            </w:pPr>
            <w:r>
              <w:t>Wand</w:t>
            </w:r>
          </w:p>
        </w:tc>
        <w:tc>
          <w:p>
            <w:pPr>
              <w:spacing w:before="0" w:after="0" w:line="240" w:lineRule="auto"/>
            </w:pPr>
            <w:r>
              <w:t>Verputz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1331360319" name="a2a52f00-92d1-11f0-98cf-69a64edf9c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87016822" name="a2a52f00-92d1-11f0-98cf-69a64edf9c8e.jpg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VM-6</w:t>
            </w:r>
          </w:p>
        </w:tc>
        <w:tc>
          <w:p>
            <w:pPr>
              <w:spacing w:before="0" w:after="0" w:line="240" w:lineRule="auto"/>
            </w:pPr>
            <w:r>
              <w:t>Büro</w:t>
            </w:r>
          </w:p>
          <w:p>
            <w:pPr>
              <w:spacing w:before="0" w:after="0" w:line="240" w:lineRule="auto"/>
            </w:pPr>
            <w:r>
              <w:t>1.OG</w:t>
            </w:r>
          </w:p>
        </w:tc>
        <w:tc>
          <w:p>
            <w:pPr>
              <w:spacing w:before="0" w:after="0" w:line="240" w:lineRule="auto"/>
            </w:pPr>
            <w:r>
              <w:t>Wand</w:t>
            </w:r>
          </w:p>
        </w:tc>
        <w:tc>
          <w:p>
            <w:pPr>
              <w:spacing w:before="0" w:after="0" w:line="240" w:lineRule="auto"/>
            </w:pPr>
            <w:r>
              <w:t>Verputz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511211792" name="5724bc40-92d5-11f0-98cf-69a64edf9c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48134708" name="5724bc40-92d5-11f0-98cf-69a64edf9c8e.jpg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MaP-8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VM-6</w:t>
            </w:r>
          </w:p>
        </w:tc>
        <w:tc>
          <w:p>
            <w:pPr>
              <w:spacing w:before="0" w:after="0" w:line="240" w:lineRule="auto"/>
            </w:pPr>
            <w:r>
              <w:t>Treppe</w:t>
            </w:r>
          </w:p>
          <w:p>
            <w:pPr>
              <w:spacing w:before="0" w:after="0" w:line="240" w:lineRule="auto"/>
            </w:pPr>
            <w:r>
              <w:t>DG</w:t>
            </w:r>
          </w:p>
        </w:tc>
        <w:tc>
          <w:p>
            <w:pPr>
              <w:spacing w:before="0" w:after="0" w:line="240" w:lineRule="auto"/>
            </w:pPr>
            <w:r>
              <w:t>Wand</w:t>
            </w:r>
          </w:p>
        </w:tc>
        <w:tc>
          <w:p>
            <w:pPr>
              <w:spacing w:before="0" w:after="0" w:line="240" w:lineRule="auto"/>
            </w:pPr>
            <w:r>
              <w:t>Verputz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652563187" name="27e6e870-92dc-11f0-98cf-69a64edf9c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29727591" name="27e6e870-92dc-11f0-98cf-69a64edf9c8e.jpg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MaP-18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VM-6</w:t>
            </w:r>
          </w:p>
        </w:tc>
        <w:tc>
          <w:p>
            <w:pPr>
              <w:spacing w:before="0" w:after="0" w:line="240" w:lineRule="auto"/>
            </w:pPr>
            <w:r>
              <w:t>Fassade </w:t>
            </w:r>
          </w:p>
          <w:p>
            <w:pPr>
              <w:spacing w:before="0" w:after="0" w:line="240" w:lineRule="auto"/>
            </w:pPr>
            <w:r>
              <w:t>EG-DG</w:t>
            </w:r>
          </w:p>
        </w:tc>
        <w:tc>
          <w:p>
            <w:pPr>
              <w:spacing w:before="0" w:after="0" w:line="240" w:lineRule="auto"/>
            </w:pPr>
            <w:r>
              <w:t>Wand</w:t>
            </w:r>
          </w:p>
        </w:tc>
        <w:tc>
          <w:p>
            <w:pPr>
              <w:spacing w:before="0" w:after="0" w:line="240" w:lineRule="auto"/>
            </w:pPr>
            <w:r>
              <w:t>Verputz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254313489" name="1121c960-92dd-11f0-98cf-69a64edf9c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107954847" name="1121c960-92dd-11f0-98cf-69a64edf9c8e.jpg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MaP-19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VM-6</w:t>
            </w:r>
          </w:p>
        </w:tc>
        <w:tc>
          <w:p>
            <w:pPr>
              <w:spacing w:before="0" w:after="0" w:line="240" w:lineRule="auto"/>
            </w:pPr>
            <w:r>
              <w:t>Garage</w:t>
            </w:r>
          </w:p>
          <w:p>
            <w:pPr>
              <w:spacing w:before="0" w:after="0" w:line="240" w:lineRule="auto"/>
            </w:pPr>
            <w:r>
              <w:t>EG</w:t>
            </w:r>
          </w:p>
        </w:tc>
        <w:tc>
          <w:p>
            <w:pPr>
              <w:spacing w:before="0" w:after="0" w:line="240" w:lineRule="auto"/>
            </w:pPr>
            <w:r>
              <w:t>Wand</w:t>
            </w:r>
          </w:p>
        </w:tc>
        <w:tc>
          <w:p>
            <w:pPr>
              <w:spacing w:before="0" w:after="0" w:line="240" w:lineRule="auto"/>
            </w:pPr>
            <w:r>
              <w:t>Verputz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706923302" name="8af1b750-92dd-11f0-98cf-69a64edf9c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23119777" name="8af1b750-92dd-11f0-98cf-69a64edf9c8e.jpg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MaP-20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VM-7</w:t>
            </w:r>
          </w:p>
        </w:tc>
        <w:tc>
          <w:p>
            <w:pPr>
              <w:spacing w:before="0" w:after="0" w:line="240" w:lineRule="auto"/>
            </w:pPr>
            <w:r>
              <w:t>Küche</w:t>
            </w:r>
          </w:p>
          <w:p>
            <w:pPr>
              <w:spacing w:before="0" w:after="0" w:line="240" w:lineRule="auto"/>
            </w:pPr>
            <w:r>
              <w:t>EG</w:t>
            </w:r>
          </w:p>
        </w:tc>
        <w:tc>
          <w:p>
            <w:pPr>
              <w:spacing w:before="0" w:after="0" w:line="240" w:lineRule="auto"/>
            </w:pPr>
            <w:r>
              <w:t>Boden</w:t>
            </w:r>
          </w:p>
        </w:tc>
        <w:tc>
          <w:p>
            <w:pPr>
              <w:spacing w:before="0" w:after="0" w:line="240" w:lineRule="auto"/>
            </w:pPr>
            <w:r>
              <w:t>Fliesenkleber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412939036" name="ca625ef0-92d1-11f0-98cf-69a64edf9c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71150643" name="ca625ef0-92d1-11f0-98cf-69a64edf9c8e.jpg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VM-7</w:t>
            </w:r>
          </w:p>
        </w:tc>
        <w:tc>
          <w:p>
            <w:pPr>
              <w:spacing w:before="0" w:after="0" w:line="240" w:lineRule="auto"/>
            </w:pPr>
            <w:r>
              <w:t>Eingang/Männer WC</w:t>
            </w:r>
          </w:p>
          <w:p>
            <w:pPr>
              <w:spacing w:before="0" w:after="0" w:line="240" w:lineRule="auto"/>
            </w:pPr>
            <w:r>
              <w:t>EG</w:t>
            </w:r>
          </w:p>
        </w:tc>
        <w:tc>
          <w:p>
            <w:pPr>
              <w:spacing w:before="0" w:after="0" w:line="240" w:lineRule="auto"/>
            </w:pPr>
            <w:r>
              <w:t>Boden</w:t>
            </w:r>
          </w:p>
        </w:tc>
        <w:tc>
          <w:p>
            <w:pPr>
              <w:spacing w:before="0" w:after="0" w:line="240" w:lineRule="auto"/>
            </w:pPr>
            <w:r>
              <w:t>Fliesenkleber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908851"/>
                  <wp:effectExtent l="0" t="0" r="0" b="0"/>
                  <wp:docPr id="270882732" name="93255ee0-92d3-11f0-98cf-69a64edf9c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94520528" name="93255ee0-92d3-11f0-98cf-69a64edf9c8e.jpg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90885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MaP-6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VM-8</w:t>
            </w:r>
          </w:p>
        </w:tc>
        <w:tc>
          <w:p>
            <w:pPr>
              <w:spacing w:before="0" w:after="0" w:line="240" w:lineRule="auto"/>
            </w:pPr>
            <w:r>
              <w:t>Männer WC</w:t>
            </w:r>
          </w:p>
          <w:p>
            <w:pPr>
              <w:spacing w:before="0" w:after="0" w:line="240" w:lineRule="auto"/>
            </w:pPr>
            <w:r>
              <w:t>EG</w:t>
            </w:r>
          </w:p>
        </w:tc>
        <w:tc>
          <w:p>
            <w:pPr>
              <w:spacing w:before="0" w:after="0" w:line="240" w:lineRule="auto"/>
            </w:pPr>
            <w:r>
              <w:t>Wand</w:t>
            </w:r>
          </w:p>
        </w:tc>
        <w:tc>
          <w:p>
            <w:pPr>
              <w:spacing w:before="0" w:after="0" w:line="240" w:lineRule="auto"/>
            </w:pPr>
            <w:r>
              <w:t>Cushion-Vinyl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1394050004" name="5e7fe480-92d3-11f0-98cf-69a64edf9c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37193355" name="5e7fe480-92d3-11f0-98cf-69a64edf9c8e.jpg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VM-8</w:t>
            </w:r>
          </w:p>
        </w:tc>
        <w:tc>
          <w:p>
            <w:pPr>
              <w:spacing w:before="0" w:after="0" w:line="240" w:lineRule="auto"/>
            </w:pPr>
            <w:r>
              <w:t>Bad</w:t>
            </w:r>
          </w:p>
          <w:p>
            <w:pPr>
              <w:spacing w:before="0" w:after="0" w:line="240" w:lineRule="auto"/>
            </w:pPr>
            <w:r>
              <w:t>1.OG</w:t>
            </w:r>
          </w:p>
        </w:tc>
        <w:tc>
          <w:p>
            <w:pPr>
              <w:spacing w:before="0" w:after="0" w:line="240" w:lineRule="auto"/>
            </w:pPr>
            <w:r>
              <w:t>Wand</w:t>
            </w:r>
          </w:p>
        </w:tc>
        <w:tc>
          <w:p>
            <w:pPr>
              <w:spacing w:before="0" w:after="0" w:line="240" w:lineRule="auto"/>
            </w:pPr>
            <w:r>
              <w:t>Cushion-Vinyl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1662705436" name="07af0ff0-92d8-11f0-98cf-69a64edf9c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7774983" name="07af0ff0-92d8-11f0-98cf-69a64edf9c8e.jpg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VM-9</w:t>
            </w:r>
          </w:p>
        </w:tc>
        <w:tc>
          <w:p>
            <w:pPr>
              <w:spacing w:before="0" w:after="0" w:line="240" w:lineRule="auto"/>
            </w:pPr>
            <w:r>
              <w:t>Restaurant </w:t>
            </w:r>
          </w:p>
          <w:p>
            <w:pPr>
              <w:spacing w:before="0" w:after="0" w:line="240" w:lineRule="auto"/>
            </w:pPr>
            <w:r>
              <w:t>EG</w:t>
            </w:r>
          </w:p>
        </w:tc>
        <w:tc>
          <w:p>
            <w:pPr>
              <w:spacing w:before="0" w:after="0" w:line="240" w:lineRule="auto"/>
            </w:pPr>
            <w:r>
              <w:t>Brandschutz</w:t>
            </w:r>
          </w:p>
        </w:tc>
        <w:tc>
          <w:p>
            <w:pPr>
              <w:spacing w:before="0" w:after="0" w:line="240" w:lineRule="auto"/>
            </w:pPr>
            <w:r>
              <w:t>LAP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733637051" name="e4d53c60-92d3-11f0-98cf-69a64edf9c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61476610" name="e4d53c60-92d3-11f0-98cf-69a64edf9c8e.jpg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>Aschenbecher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VM-10</w:t>
            </w:r>
          </w:p>
        </w:tc>
        <w:tc>
          <w:p>
            <w:pPr>
              <w:spacing w:before="0" w:after="0" w:line="240" w:lineRule="auto"/>
            </w:pPr>
            <w:r>
              <w:t>Restaurant </w:t>
            </w:r>
          </w:p>
          <w:p>
            <w:pPr>
              <w:spacing w:before="0" w:after="0" w:line="240" w:lineRule="auto"/>
            </w:pPr>
            <w:r>
              <w:t>EG</w:t>
            </w:r>
          </w:p>
        </w:tc>
        <w:tc>
          <w:p>
            <w:pPr>
              <w:spacing w:before="0" w:after="0" w:line="240" w:lineRule="auto"/>
            </w:pPr>
            <w:r>
              <w:t>Boden</w:t>
            </w:r>
          </w:p>
        </w:tc>
        <w:tc>
          <w:p>
            <w:pPr>
              <w:spacing w:before="0" w:after="0" w:line="240" w:lineRule="auto"/>
            </w:pPr>
            <w:r>
              <w:t>(elastische) Bodenbeläge inkl. Kleber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1476941775" name="660c0070-92d4-11f0-98cf-69a64edf9c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05367965" name="660c0070-92d4-11f0-98cf-69a64edf9c8e.jpg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MaP-7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VM-10</w:t>
            </w:r>
          </w:p>
        </w:tc>
        <w:tc>
          <w:p>
            <w:pPr>
              <w:spacing w:before="0" w:after="0" w:line="240" w:lineRule="auto"/>
            </w:pPr>
            <w:r>
              <w:t>Damen WC</w:t>
            </w:r>
          </w:p>
          <w:p>
            <w:pPr>
              <w:spacing w:before="0" w:after="0" w:line="240" w:lineRule="auto"/>
            </w:pPr>
            <w:r>
              <w:t>1.OG</w:t>
            </w:r>
          </w:p>
        </w:tc>
        <w:tc>
          <w:p>
            <w:pPr>
              <w:spacing w:before="0" w:after="0" w:line="240" w:lineRule="auto"/>
            </w:pPr>
            <w:r>
              <w:t>Boden</w:t>
            </w:r>
          </w:p>
        </w:tc>
        <w:tc>
          <w:p>
            <w:pPr>
              <w:spacing w:before="0" w:after="0" w:line="240" w:lineRule="auto"/>
            </w:pPr>
            <w:r>
              <w:t>(elastische) Bodenbeläge inkl. Kleber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1485240579" name="ca1b2320-92d9-11f0-98cf-69a64edf9c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38071071" name="ca1b2320-92d9-11f0-98cf-69a64edf9c8e.jpg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MaP-16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VM-10</w:t>
            </w:r>
          </w:p>
        </w:tc>
        <w:tc>
          <w:p>
            <w:pPr>
              <w:spacing w:before="0" w:after="0" w:line="240" w:lineRule="auto"/>
            </w:pPr>
            <w:r>
              <w:t>Treppe/Gang</w:t>
            </w:r>
          </w:p>
          <w:p>
            <w:pPr>
              <w:spacing w:before="0" w:after="0" w:line="240" w:lineRule="auto"/>
            </w:pPr>
            <w:r>
              <w:t>EG/1.OG</w:t>
            </w:r>
          </w:p>
        </w:tc>
        <w:tc>
          <w:p>
            <w:pPr>
              <w:spacing w:before="0" w:after="0" w:line="240" w:lineRule="auto"/>
            </w:pPr>
            <w:r>
              <w:t>Boden</w:t>
            </w:r>
          </w:p>
        </w:tc>
        <w:tc>
          <w:p>
            <w:pPr>
              <w:spacing w:before="0" w:after="0" w:line="240" w:lineRule="auto"/>
            </w:pPr>
            <w:r>
              <w:t>(elastische) Bodenbeläge inkl. Kleber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195693576" name="dce6ff10-92d9-11f0-98cf-69a64edf9c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44178337" name="dce6ff10-92d9-11f0-98cf-69a64edf9c8e.jpg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MaP-17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VM-11</w:t>
            </w:r>
          </w:p>
        </w:tc>
        <w:tc>
          <w:p>
            <w:pPr>
              <w:spacing w:before="0" w:after="0" w:line="240" w:lineRule="auto"/>
            </w:pPr>
            <w:r>
              <w:t>Büro und Eingang</w:t>
            </w:r>
          </w:p>
          <w:p>
            <w:pPr>
              <w:spacing w:before="0" w:after="0" w:line="240" w:lineRule="auto"/>
            </w:pPr>
            <w:r>
              <w:t>1.OG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Teppichkleber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130215045" name="c6ca4740-92d5-11f0-98cf-69a64edf9c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76660634" name="c6ca4740-92d5-11f0-98cf-69a64edf9c8e.jpg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MaP-9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VM-11</w:t>
            </w:r>
          </w:p>
        </w:tc>
        <w:tc>
          <w:p>
            <w:pPr>
              <w:spacing w:before="0" w:after="0" w:line="240" w:lineRule="auto"/>
            </w:pPr>
            <w:r>
              <w:t>Wohnzimmer </w:t>
            </w:r>
          </w:p>
          <w:p>
            <w:pPr>
              <w:spacing w:before="0" w:after="0" w:line="240" w:lineRule="auto"/>
            </w:pPr>
            <w:r>
              <w:t>1.OG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Teppichkleber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1249426990" name="7a035220-92d6-11f0-98cf-69a64edf9c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96477946" name="7a035220-92d6-11f0-98cf-69a64edf9c8e.jpg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MaP-10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VM-11</w:t>
            </w:r>
          </w:p>
        </w:tc>
        <w:tc>
          <w:p>
            <w:pPr>
              <w:spacing w:before="0" w:after="0" w:line="240" w:lineRule="auto"/>
            </w:pPr>
            <w:r>
              <w:t>Abstellraum</w:t>
            </w:r>
          </w:p>
          <w:p>
            <w:pPr>
              <w:spacing w:before="0" w:after="0" w:line="240" w:lineRule="auto"/>
            </w:pPr>
            <w:r>
              <w:t>1.OG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Teppichkleber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507435211" name="e26e4720-92d6-11f0-98cf-69a64edf9c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07127311" name="e26e4720-92d6-11f0-98cf-69a64edf9c8e.jpg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VM-11</w:t>
            </w:r>
          </w:p>
        </w:tc>
        <w:tc>
          <w:p>
            <w:pPr>
              <w:spacing w:before="0" w:after="0" w:line="240" w:lineRule="auto"/>
            </w:pPr>
            <w:r>
              <w:t>Schlafzimmer </w:t>
            </w:r>
          </w:p>
          <w:p>
            <w:pPr>
              <w:spacing w:before="0" w:after="0" w:line="240" w:lineRule="auto"/>
            </w:pPr>
            <w:r>
              <w:t>1.OG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Teppichkleber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718114612" name="21bca340-92d7-11f0-98cf-69a64edf9c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86488096" name="21bca340-92d7-11f0-98cf-69a64edf9c8e.jpg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VM-12</w:t>
            </w:r>
          </w:p>
        </w:tc>
        <w:tc>
          <w:p>
            <w:pPr>
              <w:spacing w:before="0" w:after="0" w:line="240" w:lineRule="auto"/>
            </w:pPr>
            <w:r>
              <w:t>ganzes Haus </w:t>
            </w:r>
          </w:p>
          <w:p>
            <w:pPr>
              <w:spacing w:before="0" w:after="0" w:line="240" w:lineRule="auto"/>
            </w:pPr>
            <w:r>
              <w:t>alte Fenster 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Fensterkitt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600800839" name="63eefa90-92d9-11f0-98cf-69a64edf9c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01043774" name="63eefa90-92d9-11f0-98cf-69a64edf9c8e.jpg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VB-6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VM-13</w:t>
            </w:r>
          </w:p>
        </w:tc>
        <w:tc>
          <w:p>
            <w:pPr>
              <w:spacing w:before="0" w:after="0" w:line="240" w:lineRule="auto"/>
            </w:pPr>
            <w:r>
              <w:t>Dachgeschosswohnung</w:t>
            </w:r>
          </w:p>
          <w:p>
            <w:pPr>
              <w:spacing w:before="0" w:after="0" w:line="240" w:lineRule="auto"/>
            </w:pPr>
            <w:r>
              <w:t>DG</w:t>
            </w:r>
          </w:p>
        </w:tc>
        <w:tc>
          <w:p>
            <w:pPr>
              <w:spacing w:before="0" w:after="0" w:line="240" w:lineRule="auto"/>
            </w:pPr>
            <w:r>
              <w:t>gesamte Wohnung </w:t>
            </w:r>
          </w:p>
        </w:tc>
        <w:tc>
          <w:p>
            <w:pPr>
              <w:spacing w:before="0" w:after="0" w:line="240" w:lineRule="auto"/>
            </w:pPr>
            <w:r>
              <w:t>neuwertig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1117432089" name="3e645ab0-92dc-11f0-98cf-69a64edf9c8e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33896305" name="3e645ab0-92dc-11f0-98cf-69a64edf9c8e.jpg"/>
                          <pic:cNvPicPr/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VB-7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</w:tbl>
    <w:sectPr>
      <w:headerReference w:type="default" r:id="rId3"/>
      <w:footerReference w:type="default" r:id="rId30"/>
      <w:pgSz w:w="16838" w:h="11906" w:orient="landscape" w:code="9"/>
      <w:pgMar w:top="1440" w:right="1440" w:bottom="1440" w:left="1440"/>
    </w:sectPr>
  </w:body>
</w:document>
</file>

<file path=word/footer.xml><?xml version="1.0" encoding="utf-8"?>
<w:ft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p>
    <w:pPr>
      <w:jc w:val="right"/>
    </w:pPr>
    <w:r>
      <w:t xml:space="preserve">S. </w:t>
    </w:r>
    <w:r>
      <w:fldChar w:fldCharType="begin"/>
      <w:instrText xml:space="preserve">PAGE</w:instrText>
      <w:fldChar w:fldCharType="separate"/>
      <w:fldChar w:fldCharType="end"/>
    </w:r>
    <w:r>
      <w:t> / </w:t>
    </w:r>
    <w:r>
      <w:fldChar w:fldCharType="begin"/>
      <w:instrText xml:space="preserve">NUMPAGES</w:instrText>
      <w:fldChar w:fldCharType="separate"/>
      <w:fldChar w:fldCharType="end"/>
    </w:r>
  </w:p>
</w:ftr>
</file>

<file path=word/header.xml><?xml version="1.0" encoding="utf-8"?>
<w:hd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tbl>
    <w:tblPr>
      <w:tblStyle w:val="TableGrid"/>
      <w:tblW w:w="0" w:type="auto"/>
      <w:jc w:val="center"/>
      <w:tblBorders>
        <w:top w:val="none"/>
        <w:left w:val="none"/>
        <w:bottom w:val="none"/>
        <w:right w:val="none"/>
        <w:insideH w:val="none"/>
        <w:insideV w:val="none"/>
      </w:tblBorders>
      <w:tblLook w:val="04A0"/>
    </w:tblPr>
    <w:tblGrid>
      <w:gridCol w:w="4652"/>
      <w:gridCol w:w="4652"/>
      <w:gridCol w:w="4652"/>
    </w:tblGrid>
    <w:tr>
      <w:tc>
        <w:tcPr>
          <w:tcW w:w="4652" w:type="dxa"/>
          <w:tcMar>
            <w:top w:w="0" w:type="dxa"/>
            <w:left w:w="0" w:type="dxa"/>
            <w:bottom w:w="0" w:type="dxa"/>
            <w:right w:w="0" w:type="dxa"/>
          </w:tcMar>
        </w:tcPr>
        <w:p>
          <w:pPr>
            <w:jc w:val="left"/>
          </w:pPr>
          <w:r>
            <w:t>Bahnhofstrasse 157 Bahnhofstrasse 157, 9244 Niederuzwil, Schweiz</w:t>
          </w:r>
        </w:p>
        <w:p>
          <w:pPr>
            <w:spacing w:before="0" w:after="0"/>
          </w:pPr>
          <w:r>
            <w:t>493</w:t>
          </w:r>
        </w:p>
        <w:p>
          <w:r>
            <w:fldChar w:fldCharType="begin"/>
          </w:r>
          <w:r>
            <w:t xml:space="preserve">TIME \@ "DD.MM.YYYY"</w:t>
          </w:r>
          <w:r>
            <w:fldChar w:fldCharType="separate"/>
          </w:r>
          <w:r>
            <w:fldChar w:fldCharType="end"/>
          </w:r>
        </w:p>
      </w:tc>
      <w:tc>
        <w:tcPr>
          <w:tcW w:w="4652" w:type="dxa"/>
        </w:tcPr>
        <w:p>
          <w:pPr>
            <w:jc w:val="center"/>
          </w:pPr>
          <w:r>
            <w:rPr>
              <w:b w:val="true"/>
            </w:rPr>
            <w:t xml:space="preserve">Schadstoffkataster nach VDI 6202 Bl.1</w:t>
          </w:r>
        </w:p>
      </w:tc>
      <w:tc>
        <w:tcPr>
          <w:tcW w:w="4652" w:type="dxa"/>
        </w:tcPr>
        <w:p>
          <w:pPr>
            <w:jc w:val="right"/>
          </w:pPr>
        </w:p>
      </w:tc>
    </w:tr>
  </w:tbl>
  <w:p>
    <w:r/>
  </w:p>
</w:hdr>
</file>

<file path=word/settings.xml><?xml version="1.0" encoding="utf-8"?>
<w:setting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mc:Ignorable="">
  <w:compat>
    <w:compatSetting w:name="overrideTableStyleFontSizeAndJustification" w:uri="http://schemas.microsoft.com/office/word" w:val="1"/>
  </w:compat>
</w:settings>
</file>

<file path=word/styles.xml><?xml version="1.0" encoding="utf-8"?>
<w:style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false" w:defUIPriority="99" w:defSemiHidden="true" w:defUnhideWhenUsed="true" w:defQFormat="false" w:count="267">
    <w:lsdException w:name="Normal" w:uiPriority="0" w:semiHidden="false" w:unhideWhenUsed="false" w:qFormat="true"/>
    <w:lsdException w:name="heading 1" w:uiPriority="9" w:semiHidden="false" w:unhideWhenUsed="false" w:qFormat="true"/>
    <w:lsdException w:name="heading 2" w:uiPriority="9" w:qFormat="true"/>
    <w:lsdException w:name="heading 3" w:uiPriority="9" w:qFormat="true"/>
    <w:lsdException w:name="heading 4" w:uiPriority="9" w:qFormat="true"/>
    <w:lsdException w:name="Title" w:uiPriority="10" w:semiHidden="false" w:unhideWhenUsed="false" w:qFormat="true"/>
    <w:lsdException w:name="Default Paragraph Font" w:uiPriority="1"/>
    <w:lsdException w:name="Subtitle" w:uiPriority="11" w:semiHidden="false" w:unhideWhenUsed="false" w:qFormat="true"/>
    <w:lsdException w:name="Emphasis" w:uiPriority="20" w:semiHidden="false" w:unhideWhenUsed="false" w:qFormat="true"/>
    <w:lsdException w:name="Table Grid" w:uiPriority="59" w:semiHidden="false" w:unhideWhenUsed="false"/>
  </w:latentStyles>
  <w:style w:type="paragraph" w:styleId="Normal" w:default="true">
    <w:name w:val="Normal"/>
    <w:qFormat/>
    <w:rsid w:val="004A3277"/>
    <w:rPr>
      <w:sz w:val="20"/>
      <w:szCs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841CD9"/>
    <w:pPr>
      <w:keepNext/>
      <w:keepLines/>
      <w:spacing w:before="480"/>
      <w:outlineLvl w:val="0"/>
    </w:pPr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hAnsiTheme="majorHAnsi" w:eastAsiaTheme="majorEastAsia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character" w:styleId="DefaultParagraphFont" w:default="true">
    <w:name w:val="Default Paragraph Font"/>
    <w:uiPriority w:val="1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styleId="HeaderChar" w:customStyle="true">
    <w:name w:val="Header Char"/>
    <w:basedOn w:val="DefaultParagraphFont"/>
    <w:link w:val="Header"/>
    <w:uiPriority w:val="99"/>
    <w:rsid w:val="00841CD9"/>
  </w:style>
  <w:style w:type="character" w:styleId="Heading1Char" w:customStyle="true">
    <w:name w:val="Heading 1 Char"/>
    <w:basedOn w:val="DefaultParagraphFont"/>
    <w:link w:val="Heading1"/>
    <w:uiPriority w:val="9"/>
    <w:rsid w:val="00841CD9"/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character" w:styleId="Heading2Char" w:customStyle="true">
    <w:name w:val="Heading 2 Char"/>
    <w:basedOn w:val="DefaultParagraphFont"/>
    <w:link w:val="Heading2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character" w:styleId="Heading3Char" w:customStyle="true">
    <w:name w:val="Heading 3 Char"/>
    <w:basedOn w:val="DefaultParagraphFont"/>
    <w:link w:val="Heading3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</w:rPr>
  </w:style>
  <w:style w:type="character" w:styleId="Heading4Char" w:customStyle="true">
    <w:name w:val="Heading 4 Char"/>
    <w:basedOn w:val="DefaultParagraphFont"/>
    <w:link w:val="Heading4"/>
    <w:uiPriority w:val="9"/>
    <w:rsid w:val="00841CD9"/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paragraph" w:styleId="NormalIndent">
    <w:name w:val="Normal Indent"/>
    <w:basedOn w:val="Normal"/>
    <w:uiPriority w:val="99"/>
    <w:unhideWhenUsed/>
    <w:rsid w:val="00841CD9"/>
    <w:pPr>
      <w:ind w:left="720"/>
    </w:pPr>
  </w:style>
  <w:style w:type="paragraph" w:styleId="Subtitle">
    <w:name w:val="Subtitle"/>
    <w:basedOn w:val="Normal"/>
    <w:next w:val="Normal"/>
    <w:link w:val="SubtitleChar"/>
    <w:uiPriority w:val="11"/>
    <w:qFormat/>
    <w:rsid w:val="00841CD9"/>
    <w:pPr>
      <w:numPr>
        <w:ilvl w:val="1"/>
      </w:numPr>
      <w:ind w:left="86"/>
    </w:pPr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character" w:styleId="SubtitleChar" w:customStyle="true">
    <w:name w:val="Subtitle Char"/>
    <w:basedOn w:val="DefaultParagraphFont"/>
    <w:link w:val="Subtitle"/>
    <w:uiPriority w:val="11"/>
    <w:rsid w:val="00841CD9"/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paragraph" w:styleId="Title">
    <w:name w:val="Title"/>
    <w:basedOn w:val="Normal"/>
    <w:next w:val="Normal"/>
    <w:link w:val="TitleChar"/>
    <w:uiPriority w:val="10"/>
    <w:qFormat/>
    <w:rsid w:val="00841CD9"/>
    <w:pPr>
      <w:pBdr>
        <w:bottom w:val="single" w:color="4F81BD" w:themeColor="accent1" w:sz="8" w:space="4"/>
      </w:pBdr>
      <w:spacing w:after="300"/>
      <w:contextualSpacing/>
    </w:pPr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TitleChar" w:customStyle="true">
    <w:name w:val="Title Char"/>
    <w:basedOn w:val="DefaultParagraphFont"/>
    <w:link w:val="Title"/>
    <w:uiPriority w:val="10"/>
    <w:rsid w:val="00841CD9"/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Emphasis">
    <w:name w:val="Emphasis"/>
    <w:basedOn w:val="DefaultParagraphFont"/>
    <w:uiPriority w:val="20"/>
    <w:qFormat/>
    <w:rsid w:val="00D1197D"/>
    <w:rPr>
      <w:i/>
      <w:iCs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pPr>
      <w:spacing w:after="0" w:line="240" w:lineRule="auto"/>
    </w:pPr>
    <w:tblPr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Normal" w:default="tru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styleId="Caption">
    <w:name w:val="caption"/>
    <w:basedOn w:val="Normal"/>
    <w:next w:val="Normal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_rels/document.xml.rels><?xml version="1.0" encoding="UTF-8" standalone="yes"?>
<Relationships xmlns="http://schemas.openxmlformats.org/package/2006/relationships">
    <Relationship Target="styles.xml" Type="http://schemas.openxmlformats.org/officeDocument/2006/relationships/styles" Id="rId1"/>
    <Relationship Target="settings.xml" Type="http://schemas.openxmlformats.org/officeDocument/2006/relationships/settings" Id="rId2"/>
    <Relationship Target="header.xml" Type="http://schemas.openxmlformats.org/officeDocument/2006/relationships/header" Id="rId3"/>
    <Relationship Target="media/document_image_rId4.jpeg" Type="http://schemas.openxmlformats.org/officeDocument/2006/relationships/image" Id="rId4"/>
    <Relationship Target="media/document_image_rId5.jpeg" Type="http://schemas.openxmlformats.org/officeDocument/2006/relationships/image" Id="rId5"/>
    <Relationship Target="media/document_image_rId6.jpeg" Type="http://schemas.openxmlformats.org/officeDocument/2006/relationships/image" Id="rId6"/>
    <Relationship Target="media/document_image_rId7.jpeg" Type="http://schemas.openxmlformats.org/officeDocument/2006/relationships/image" Id="rId7"/>
    <Relationship Target="media/document_image_rId8.jpeg" Type="http://schemas.openxmlformats.org/officeDocument/2006/relationships/image" Id="rId8"/>
    <Relationship Target="media/document_image_rId9.jpeg" Type="http://schemas.openxmlformats.org/officeDocument/2006/relationships/image" Id="rId9"/>
    <Relationship Target="media/document_image_rId10.jpeg" Type="http://schemas.openxmlformats.org/officeDocument/2006/relationships/image" Id="rId10"/>
    <Relationship Target="media/document_image_rId11.jpeg" Type="http://schemas.openxmlformats.org/officeDocument/2006/relationships/image" Id="rId11"/>
    <Relationship Target="media/document_image_rId12.jpeg" Type="http://schemas.openxmlformats.org/officeDocument/2006/relationships/image" Id="rId12"/>
    <Relationship Target="media/document_image_rId13.jpeg" Type="http://schemas.openxmlformats.org/officeDocument/2006/relationships/image" Id="rId13"/>
    <Relationship Target="media/document_image_rId14.jpeg" Type="http://schemas.openxmlformats.org/officeDocument/2006/relationships/image" Id="rId14"/>
    <Relationship Target="media/document_image_rId15.jpeg" Type="http://schemas.openxmlformats.org/officeDocument/2006/relationships/image" Id="rId15"/>
    <Relationship Target="media/document_image_rId16.jpeg" Type="http://schemas.openxmlformats.org/officeDocument/2006/relationships/image" Id="rId16"/>
    <Relationship Target="media/document_image_rId17.jpeg" Type="http://schemas.openxmlformats.org/officeDocument/2006/relationships/image" Id="rId17"/>
    <Relationship Target="media/document_image_rId18.jpeg" Type="http://schemas.openxmlformats.org/officeDocument/2006/relationships/image" Id="rId18"/>
    <Relationship Target="media/document_image_rId19.jpeg" Type="http://schemas.openxmlformats.org/officeDocument/2006/relationships/image" Id="rId19"/>
    <Relationship Target="media/document_image_rId20.jpeg" Type="http://schemas.openxmlformats.org/officeDocument/2006/relationships/image" Id="rId20"/>
    <Relationship Target="media/document_image_rId21.jpeg" Type="http://schemas.openxmlformats.org/officeDocument/2006/relationships/image" Id="rId21"/>
    <Relationship Target="media/document_image_rId22.jpeg" Type="http://schemas.openxmlformats.org/officeDocument/2006/relationships/image" Id="rId22"/>
    <Relationship Target="media/document_image_rId23.jpeg" Type="http://schemas.openxmlformats.org/officeDocument/2006/relationships/image" Id="rId23"/>
    <Relationship Target="media/document_image_rId24.jpeg" Type="http://schemas.openxmlformats.org/officeDocument/2006/relationships/image" Id="rId24"/>
    <Relationship Target="media/document_image_rId25.jpeg" Type="http://schemas.openxmlformats.org/officeDocument/2006/relationships/image" Id="rId25"/>
    <Relationship Target="media/document_image_rId26.jpeg" Type="http://schemas.openxmlformats.org/officeDocument/2006/relationships/image" Id="rId26"/>
    <Relationship Target="media/document_image_rId27.jpeg" Type="http://schemas.openxmlformats.org/officeDocument/2006/relationships/image" Id="rId27"/>
    <Relationship Target="media/document_image_rId28.jpeg" Type="http://schemas.openxmlformats.org/officeDocument/2006/relationships/image" Id="rId28"/>
    <Relationship Target="media/document_image_rId29.jpeg" Type="http://schemas.openxmlformats.org/officeDocument/2006/relationships/image" Id="rId29"/>
    <Relationship Target="footer.xml" Type="http://schemas.openxmlformats.org/officeDocument/2006/relationships/footer" Id="rId30"/>
</Relationships>

</file>

<file path=docProps/app.xml><?xml version="1.0" encoding="utf-8"?>
<properties:Properties xmlns:propertie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terms="http://purl.org/dc/terms/" xmlns:dc="http://purl.org/dc/elements/1.1/"/>
</file>